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18"/>
        <w:gridCol w:w="1700"/>
        <w:gridCol w:w="1646"/>
        <w:gridCol w:w="2323"/>
        <w:gridCol w:w="423"/>
        <w:gridCol w:w="142"/>
        <w:gridCol w:w="1845"/>
        <w:gridCol w:w="821"/>
        <w:gridCol w:w="1164"/>
        <w:gridCol w:w="1132"/>
        <w:gridCol w:w="1277"/>
        <w:gridCol w:w="1390"/>
      </w:tblGrid>
      <w:tr w:rsidR="00EC55A7" w14:paraId="442DA81B" w14:textId="77777777">
        <w:tc>
          <w:tcPr>
            <w:tcW w:w="103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4E4E53" w14:textId="77777777" w:rsidR="00EC55A7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Unità Di Apprendimento N. 1        “I’m from Cardiff”</w:t>
            </w:r>
          </w:p>
          <w:p w14:paraId="211FA191" w14:textId="77777777" w:rsidR="00EC55A7" w:rsidRDefault="0000000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Discipline Coinvolte</w:t>
            </w:r>
            <w:r>
              <w:rPr>
                <w:rFonts w:ascii="Times New Roman" w:hAnsi="Times New Roman"/>
              </w:rPr>
              <w:t>: Inglese</w:t>
            </w:r>
          </w:p>
          <w:p w14:paraId="5586023A" w14:textId="77777777" w:rsidR="00EC55A7" w:rsidRDefault="0000000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Collegamenti Interdisciplinari: Italiano - Francese</w:t>
            </w:r>
          </w:p>
          <w:p w14:paraId="11106103" w14:textId="77777777" w:rsidR="00EC55A7" w:rsidRDefault="0000000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Classi Coinvolte: Scuola Secondaria classe 1 plesso ……...</w:t>
            </w:r>
          </w:p>
          <w:p w14:paraId="3C665FD2" w14:textId="77777777" w:rsidR="00EC55A7" w:rsidRDefault="0000000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Tempo Di Svolgimento: ottobre</w:t>
            </w:r>
          </w:p>
        </w:tc>
        <w:tc>
          <w:tcPr>
            <w:tcW w:w="229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76C9D0" w14:textId="77777777" w:rsidR="00EC55A7" w:rsidRDefault="000000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Profilo Di Competenze</w:t>
            </w:r>
          </w:p>
          <w:p w14:paraId="6E291830" w14:textId="77777777" w:rsidR="00EC55A7" w:rsidRDefault="000000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L’alunno comprende  i punti essenziali di messaggi in lingua standard su argomenti familiari o di studio che affronta normalmente a scuola e nel tempo libero</w:t>
            </w:r>
          </w:p>
          <w:p w14:paraId="3991CB4B" w14:textId="77777777" w:rsidR="00EC55A7" w:rsidRDefault="000000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Interagisce con uno o più interlocutori in contesti familiari e su argomenti noti</w:t>
            </w:r>
          </w:p>
          <w:p w14:paraId="2930DEC7" w14:textId="77777777" w:rsidR="00EC55A7" w:rsidRDefault="000000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Descrive oralmente situazioni, racconta avvenimenti ed esperienze personali.</w:t>
            </w:r>
          </w:p>
          <w:p w14:paraId="52DF4CA9" w14:textId="77777777" w:rsidR="00EC55A7" w:rsidRDefault="000000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Scrive semplici resoconti e compone brevi testi o messaggi rivolti a coetanei e familiari.</w:t>
            </w:r>
          </w:p>
          <w:p w14:paraId="5B8CDD76" w14:textId="77777777" w:rsidR="00EC55A7" w:rsidRDefault="000000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Legge semplici  testi  e ne coglie  informazioni globali e specifiche</w:t>
            </w:r>
          </w:p>
          <w:p w14:paraId="4618F18D" w14:textId="77777777" w:rsidR="00EC55A7" w:rsidRDefault="00EC55A7">
            <w:pPr>
              <w:spacing w:line="240" w:lineRule="auto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F78776" w14:textId="77777777" w:rsidR="00EC55A7" w:rsidRDefault="00000000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1"/>
                <w:szCs w:val="21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iCs/>
                <w:color w:val="2B2B2B"/>
                <w:sz w:val="21"/>
                <w:szCs w:val="21"/>
                <w:lang w:eastAsia="it-IT"/>
              </w:rPr>
              <w:t>Competenze chiave europee</w:t>
            </w:r>
          </w:p>
          <w:p w14:paraId="4414A085" w14:textId="77777777" w:rsidR="00EC55A7" w:rsidRDefault="00000000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iCs/>
                <w:color w:val="2B2B2B"/>
                <w:lang w:eastAsia="it-IT"/>
              </w:rPr>
            </w:pPr>
            <w:r>
              <w:rPr>
                <w:rFonts w:ascii="Times New Roman" w:eastAsia="Times New Roman" w:hAnsi="Times New Roman"/>
                <w:iCs/>
                <w:color w:val="2B2B2B"/>
                <w:lang w:eastAsia="it-IT"/>
              </w:rPr>
              <w:t>- competenza alfabetica funzionale;</w:t>
            </w:r>
          </w:p>
          <w:p w14:paraId="665EE24F" w14:textId="77777777" w:rsidR="00EC55A7" w:rsidRDefault="00000000">
            <w:pPr>
              <w:pStyle w:val="Corpotesto"/>
              <w:spacing w:after="40"/>
              <w:rPr>
                <w:rFonts w:ascii="Times New Roman" w:hAnsi="Times New Roman"/>
                <w:color w:val="222222"/>
              </w:rPr>
            </w:pPr>
            <w:r>
              <w:rPr>
                <w:rFonts w:ascii="Times New Roman" w:hAnsi="Times New Roman"/>
                <w:b/>
                <w:color w:val="222222"/>
              </w:rPr>
              <w:t xml:space="preserve">- </w:t>
            </w:r>
            <w:r>
              <w:rPr>
                <w:rFonts w:ascii="Times New Roman" w:hAnsi="Times New Roman"/>
                <w:color w:val="222222"/>
              </w:rPr>
              <w:t>competenza</w:t>
            </w:r>
            <w:r>
              <w:rPr>
                <w:rFonts w:ascii="Times New Roman" w:hAnsi="Times New Roman"/>
                <w:b/>
                <w:color w:val="222222"/>
              </w:rPr>
              <w:t xml:space="preserve"> </w:t>
            </w:r>
            <w:r>
              <w:rPr>
                <w:rFonts w:ascii="Times New Roman" w:hAnsi="Times New Roman"/>
                <w:color w:val="222222"/>
              </w:rPr>
              <w:t>multilinguistica;</w:t>
            </w:r>
          </w:p>
          <w:p w14:paraId="611CE24A" w14:textId="77777777" w:rsidR="00EC55A7" w:rsidRDefault="00000000">
            <w:pPr>
              <w:pStyle w:val="Corpotesto"/>
              <w:spacing w:after="40"/>
              <w:rPr>
                <w:rFonts w:ascii="Times New Roman" w:hAnsi="Times New Roman"/>
                <w:color w:val="222222"/>
              </w:rPr>
            </w:pPr>
            <w:r>
              <w:rPr>
                <w:rFonts w:ascii="Times New Roman" w:hAnsi="Times New Roman"/>
                <w:b/>
                <w:color w:val="222222"/>
              </w:rPr>
              <w:t xml:space="preserve">- </w:t>
            </w:r>
            <w:r>
              <w:rPr>
                <w:rFonts w:ascii="Times New Roman" w:hAnsi="Times New Roman"/>
                <w:color w:val="222222"/>
              </w:rPr>
              <w:t>competenza</w:t>
            </w:r>
            <w:r>
              <w:rPr>
                <w:rFonts w:ascii="Times New Roman" w:hAnsi="Times New Roman"/>
                <w:b/>
                <w:color w:val="222222"/>
              </w:rPr>
              <w:t xml:space="preserve"> </w:t>
            </w:r>
            <w:r>
              <w:rPr>
                <w:rFonts w:ascii="Times New Roman" w:hAnsi="Times New Roman"/>
                <w:color w:val="222222"/>
              </w:rPr>
              <w:t>digitale;</w:t>
            </w:r>
          </w:p>
          <w:p w14:paraId="2C2218CF" w14:textId="77777777" w:rsidR="00EC55A7" w:rsidRDefault="00000000">
            <w:pPr>
              <w:pStyle w:val="Corpotesto"/>
              <w:spacing w:after="40"/>
              <w:rPr>
                <w:rFonts w:ascii="Times New Roman" w:hAnsi="Times New Roman"/>
                <w:color w:val="222222"/>
              </w:rPr>
            </w:pPr>
            <w:r>
              <w:rPr>
                <w:rFonts w:ascii="Times New Roman" w:hAnsi="Times New Roman"/>
                <w:b/>
                <w:color w:val="222222"/>
              </w:rPr>
              <w:t xml:space="preserve">- </w:t>
            </w:r>
            <w:r>
              <w:rPr>
                <w:rFonts w:ascii="Times New Roman" w:hAnsi="Times New Roman"/>
                <w:color w:val="222222"/>
              </w:rPr>
              <w:t>competenza</w:t>
            </w:r>
            <w:r>
              <w:rPr>
                <w:rFonts w:ascii="Times New Roman" w:hAnsi="Times New Roman"/>
                <w:b/>
                <w:color w:val="222222"/>
              </w:rPr>
              <w:t xml:space="preserve"> </w:t>
            </w:r>
            <w:r>
              <w:rPr>
                <w:rFonts w:ascii="Times New Roman" w:hAnsi="Times New Roman"/>
                <w:color w:val="222222"/>
              </w:rPr>
              <w:t>personale, sociale e capacità di imparare ad imparare;</w:t>
            </w:r>
          </w:p>
          <w:p w14:paraId="331E9491" w14:textId="77777777" w:rsidR="00EC55A7" w:rsidRDefault="00000000">
            <w:pPr>
              <w:pStyle w:val="Corpotesto"/>
              <w:spacing w:after="40"/>
              <w:rPr>
                <w:rFonts w:ascii="Times New Roman" w:hAnsi="Times New Roman"/>
                <w:color w:val="222222"/>
              </w:rPr>
            </w:pPr>
            <w:r>
              <w:rPr>
                <w:rFonts w:ascii="Times New Roman" w:hAnsi="Times New Roman"/>
                <w:b/>
                <w:color w:val="222222"/>
              </w:rPr>
              <w:t xml:space="preserve">- </w:t>
            </w:r>
            <w:r>
              <w:rPr>
                <w:rFonts w:ascii="Times New Roman" w:hAnsi="Times New Roman"/>
                <w:color w:val="222222"/>
              </w:rPr>
              <w:t>competenza</w:t>
            </w:r>
            <w:r>
              <w:rPr>
                <w:rFonts w:ascii="Times New Roman" w:hAnsi="Times New Roman"/>
                <w:b/>
                <w:color w:val="222222"/>
              </w:rPr>
              <w:t xml:space="preserve"> </w:t>
            </w:r>
            <w:r>
              <w:rPr>
                <w:rFonts w:ascii="Times New Roman" w:hAnsi="Times New Roman"/>
                <w:color w:val="222222"/>
              </w:rPr>
              <w:t>sociale e civica in materia di cittadinanza;</w:t>
            </w:r>
          </w:p>
          <w:p w14:paraId="37365093" w14:textId="77777777" w:rsidR="00EC55A7" w:rsidRDefault="00000000">
            <w:pPr>
              <w:pStyle w:val="Corpotesto"/>
              <w:spacing w:after="40"/>
              <w:rPr>
                <w:rFonts w:ascii="Times New Roman" w:hAnsi="Times New Roman"/>
                <w:color w:val="222222"/>
              </w:rPr>
            </w:pPr>
            <w:r>
              <w:rPr>
                <w:rFonts w:ascii="Times New Roman" w:hAnsi="Times New Roman"/>
                <w:b/>
                <w:color w:val="222222"/>
              </w:rPr>
              <w:t xml:space="preserve">- </w:t>
            </w:r>
            <w:r>
              <w:rPr>
                <w:rFonts w:ascii="Times New Roman" w:hAnsi="Times New Roman"/>
                <w:color w:val="222222"/>
              </w:rPr>
              <w:t>competenza</w:t>
            </w:r>
            <w:r>
              <w:rPr>
                <w:rFonts w:ascii="Times New Roman" w:hAnsi="Times New Roman"/>
                <w:b/>
                <w:color w:val="222222"/>
              </w:rPr>
              <w:t xml:space="preserve"> </w:t>
            </w:r>
            <w:r>
              <w:rPr>
                <w:rFonts w:ascii="Times New Roman" w:hAnsi="Times New Roman"/>
                <w:color w:val="222222"/>
              </w:rPr>
              <w:t>imprenditoriale;</w:t>
            </w:r>
          </w:p>
          <w:p w14:paraId="39BDDF56" w14:textId="77777777" w:rsidR="00EC55A7" w:rsidRDefault="00EC55A7">
            <w:pPr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1"/>
                <w:szCs w:val="21"/>
                <w:lang w:eastAsia="it-IT"/>
              </w:rPr>
            </w:pPr>
          </w:p>
        </w:tc>
      </w:tr>
      <w:tr w:rsidR="00EC55A7" w14:paraId="2D54A905" w14:textId="77777777">
        <w:tc>
          <w:tcPr>
            <w:tcW w:w="103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96E0B0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Contenuti specifici</w:t>
            </w:r>
          </w:p>
          <w:p w14:paraId="0536815B" w14:textId="77777777" w:rsidR="00EC55A7" w:rsidRDefault="00000000">
            <w:pPr>
              <w:pStyle w:val="Nessunaspaziatura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14:paraId="170D2321" w14:textId="77777777" w:rsidR="00EC55A7" w:rsidRDefault="00EC55A7">
            <w:pPr>
              <w:pStyle w:val="Nessunaspaziatura"/>
              <w:rPr>
                <w:rFonts w:ascii="Times New Roman" w:hAnsi="Times New Roman"/>
              </w:rPr>
            </w:pPr>
          </w:p>
        </w:tc>
        <w:tc>
          <w:tcPr>
            <w:tcW w:w="229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095CC3" w14:textId="77777777" w:rsidR="00EC55A7" w:rsidRDefault="00EC55A7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389262" w14:textId="77777777" w:rsidR="00EC55A7" w:rsidRDefault="00EC55A7"/>
        </w:tc>
      </w:tr>
      <w:tr w:rsidR="00EC55A7" w14:paraId="4BFFF581" w14:textId="77777777">
        <w:trPr>
          <w:trHeight w:val="2404"/>
        </w:trPr>
        <w:tc>
          <w:tcPr>
            <w:tcW w:w="103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E5028E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 competenza</w:t>
            </w:r>
          </w:p>
          <w:p w14:paraId="239FBDFB" w14:textId="77777777" w:rsidR="00EC55A7" w:rsidRDefault="00EC55A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2480918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L’alunno comprende brevi messaggi orali e scritti relativi ad ambiti familiari. </w:t>
            </w:r>
          </w:p>
          <w:p w14:paraId="6091BF6C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Comunica oralmente in attività che richiedono solo uno scambio di informazioni semplice e diretto su argomenti familiari e abituali. </w:t>
            </w:r>
          </w:p>
          <w:p w14:paraId="52698D0B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3654ADAC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69976EAE" w14:textId="77777777" w:rsidR="00EC55A7" w:rsidRDefault="00EC55A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9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7E0930" w14:textId="77777777" w:rsidR="00EC55A7" w:rsidRDefault="00EC55A7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B335992" w14:textId="77777777" w:rsidR="00EC55A7" w:rsidRDefault="00EC55A7"/>
        </w:tc>
      </w:tr>
      <w:tr w:rsidR="00EC55A7" w14:paraId="2465E551" w14:textId="77777777">
        <w:tc>
          <w:tcPr>
            <w:tcW w:w="47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57A29EF" w14:textId="77777777" w:rsidR="00EC55A7" w:rsidRDefault="0000000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Conoscenze</w:t>
            </w:r>
          </w:p>
        </w:tc>
        <w:tc>
          <w:tcPr>
            <w:tcW w:w="555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A78806" w14:textId="77777777" w:rsidR="00EC55A7" w:rsidRDefault="0000000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Abilità</w:t>
            </w:r>
          </w:p>
        </w:tc>
        <w:tc>
          <w:tcPr>
            <w:tcW w:w="229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1A0B9E" w14:textId="77777777" w:rsidR="00EC55A7" w:rsidRDefault="00EC55A7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A3CAA81" w14:textId="77777777" w:rsidR="00EC55A7" w:rsidRDefault="00EC55A7"/>
        </w:tc>
      </w:tr>
      <w:tr w:rsidR="00EC55A7" w14:paraId="0837D9BF" w14:textId="77777777">
        <w:tc>
          <w:tcPr>
            <w:tcW w:w="47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41B0EB8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Lessico</w:t>
            </w:r>
          </w:p>
          <w:p w14:paraId="4D108ED2" w14:textId="77777777" w:rsidR="00EC55A7" w:rsidRDefault="0000000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Nazioni e Nazionalità</w:t>
            </w:r>
          </w:p>
          <w:p w14:paraId="0F43F060" w14:textId="77777777" w:rsidR="00EC55A7" w:rsidRDefault="00000000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Strutture grammaticali</w:t>
            </w:r>
          </w:p>
          <w:p w14:paraId="3C693D6F" w14:textId="77777777" w:rsidR="00EC55A7" w:rsidRDefault="00000000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Present simple di  be : forma affermativa</w:t>
            </w:r>
          </w:p>
          <w:p w14:paraId="2C66ABC2" w14:textId="77777777" w:rsidR="00EC55A7" w:rsidRDefault="00000000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Pronomi personali soggetto</w:t>
            </w:r>
          </w:p>
          <w:p w14:paraId="79D8028C" w14:textId="77777777" w:rsidR="00EC55A7" w:rsidRDefault="00000000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Articolo determinativo ed indeterminativo</w:t>
            </w:r>
          </w:p>
          <w:p w14:paraId="6EE6A33A" w14:textId="77777777" w:rsidR="00EC55A7" w:rsidRDefault="00000000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Plurali</w:t>
            </w:r>
          </w:p>
          <w:p w14:paraId="2110D757" w14:textId="77777777" w:rsidR="00EC55A7" w:rsidRDefault="00000000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Aggettivi dimostrativi</w:t>
            </w:r>
          </w:p>
          <w:p w14:paraId="1E21F468" w14:textId="77777777" w:rsidR="00EC55A7" w:rsidRDefault="00000000">
            <w:pPr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</w:t>
            </w:r>
          </w:p>
          <w:p w14:paraId="17A9FE6B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Funzioni Comunicative</w:t>
            </w:r>
          </w:p>
          <w:p w14:paraId="6F921108" w14:textId="77777777" w:rsidR="00EC55A7" w:rsidRDefault="00EC55A7">
            <w:pPr>
              <w:pStyle w:val="Paragrafoelenco"/>
              <w:ind w:left="1080"/>
              <w:rPr>
                <w:sz w:val="18"/>
                <w:szCs w:val="18"/>
              </w:rPr>
            </w:pPr>
          </w:p>
          <w:p w14:paraId="51A448A8" w14:textId="77777777" w:rsidR="00EC55A7" w:rsidRDefault="00000000">
            <w:pPr>
              <w:pStyle w:val="Paragrafoelenco"/>
              <w:numPr>
                <w:ilvl w:val="0"/>
                <w:numId w:val="4"/>
              </w:numPr>
              <w:ind w:left="34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Chiedere  e dire il nome e l’età</w:t>
            </w:r>
          </w:p>
          <w:p w14:paraId="26842C79" w14:textId="77777777" w:rsidR="00EC55A7" w:rsidRDefault="00000000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Presentare le persone</w:t>
            </w:r>
          </w:p>
          <w:p w14:paraId="37AAF6D3" w14:textId="77777777" w:rsidR="00EC55A7" w:rsidRDefault="00000000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Chiedere e dire la provenienza</w:t>
            </w:r>
          </w:p>
          <w:p w14:paraId="34CBC077" w14:textId="77777777" w:rsidR="00EC55A7" w:rsidRDefault="00000000">
            <w:pPr>
              <w:pStyle w:val="Paragrafoelenco"/>
              <w:numPr>
                <w:ilvl w:val="0"/>
                <w:numId w:val="3"/>
              </w:numPr>
              <w:rPr>
                <w:rFonts w:eastAsia="Calibri"/>
                <w:color w:val="000000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Cs w:val="22"/>
                <w:lang w:eastAsia="en-US"/>
              </w:rPr>
              <w:t>Saper esprimere le proprie preferenze</w:t>
            </w:r>
          </w:p>
        </w:tc>
        <w:tc>
          <w:tcPr>
            <w:tcW w:w="555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7A35779" w14:textId="77777777" w:rsidR="00EC55A7" w:rsidRDefault="00000000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Listening/reading</w:t>
            </w:r>
          </w:p>
          <w:p w14:paraId="205F5FF3" w14:textId="77777777" w:rsidR="00EC55A7" w:rsidRDefault="00000000">
            <w:pPr>
              <w:pStyle w:val="Paragrafoelenco"/>
              <w:numPr>
                <w:ilvl w:val="0"/>
                <w:numId w:val="5"/>
              </w:numPr>
            </w:pPr>
            <w:r>
              <w:t xml:space="preserve">Capire dati personali: nome, età e provenienza </w:t>
            </w:r>
          </w:p>
          <w:p w14:paraId="05F0C074" w14:textId="77777777" w:rsidR="00EC55A7" w:rsidRDefault="00000000">
            <w:pPr>
              <w:pStyle w:val="Paragrafoelenco"/>
              <w:numPr>
                <w:ilvl w:val="0"/>
                <w:numId w:val="5"/>
              </w:numPr>
            </w:pPr>
            <w:r>
              <w:t xml:space="preserve">Capire  informazioni riguardanti preferenze personali </w:t>
            </w:r>
          </w:p>
          <w:p w14:paraId="0013C716" w14:textId="77777777" w:rsidR="00EC55A7" w:rsidRDefault="00EC55A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1C9392A" w14:textId="77777777" w:rsidR="00EC55A7" w:rsidRDefault="00000000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Speaking</w:t>
            </w:r>
          </w:p>
          <w:p w14:paraId="6FA2AD24" w14:textId="77777777" w:rsidR="00EC55A7" w:rsidRDefault="00000000">
            <w:pPr>
              <w:pStyle w:val="Paragrafoelenco"/>
              <w:numPr>
                <w:ilvl w:val="0"/>
                <w:numId w:val="6"/>
              </w:numPr>
            </w:pPr>
            <w:r>
              <w:t>Presentarsi</w:t>
            </w:r>
          </w:p>
          <w:p w14:paraId="4ED91E01" w14:textId="77777777" w:rsidR="00EC55A7" w:rsidRDefault="00000000">
            <w:pPr>
              <w:pStyle w:val="Paragrafoelenco"/>
              <w:numPr>
                <w:ilvl w:val="0"/>
                <w:numId w:val="6"/>
              </w:numPr>
            </w:pPr>
            <w:r>
              <w:t>Formulare domande e risposte su informazioni personal</w:t>
            </w:r>
          </w:p>
          <w:p w14:paraId="7A60F197" w14:textId="77777777" w:rsidR="00EC55A7" w:rsidRDefault="00000000">
            <w:pPr>
              <w:pStyle w:val="Paragrafoelenco"/>
              <w:numPr>
                <w:ilvl w:val="0"/>
                <w:numId w:val="6"/>
              </w:numPr>
            </w:pPr>
            <w:r>
              <w:t>Parlare delle proprie preferenze</w:t>
            </w:r>
          </w:p>
          <w:p w14:paraId="742116E7" w14:textId="77777777" w:rsidR="00EC55A7" w:rsidRDefault="00EC55A7">
            <w:pPr>
              <w:pStyle w:val="Paragrafoelenco"/>
              <w:ind w:left="1080"/>
            </w:pPr>
          </w:p>
          <w:p w14:paraId="34788F3C" w14:textId="77777777" w:rsidR="00EC55A7" w:rsidRDefault="00000000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Writing</w:t>
            </w:r>
          </w:p>
          <w:p w14:paraId="101BB941" w14:textId="77777777" w:rsidR="00EC55A7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bookmarkStart w:id="0" w:name="_GoBack1"/>
            <w:bookmarkEnd w:id="0"/>
            <w:r>
              <w:rPr>
                <w:rFonts w:ascii="Times New Roman" w:hAnsi="Times New Roman"/>
                <w:sz w:val="20"/>
                <w:szCs w:val="20"/>
              </w:rPr>
              <w:t>1) Scrivere un breve testo su se stessi e le proprie preferenze</w:t>
            </w:r>
          </w:p>
        </w:tc>
        <w:tc>
          <w:tcPr>
            <w:tcW w:w="229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9EBEE5" w14:textId="77777777" w:rsidR="00EC55A7" w:rsidRDefault="00EC55A7">
            <w:pPr>
              <w:rPr>
                <w:rFonts w:ascii="Times New Roman" w:hAnsi="Times New Roman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0E0738" w14:textId="77777777" w:rsidR="00EC55A7" w:rsidRDefault="00EC55A7">
            <w:pPr>
              <w:rPr>
                <w:rFonts w:ascii="Times New Roman" w:hAnsi="Times New Roman"/>
              </w:rPr>
            </w:pPr>
          </w:p>
        </w:tc>
      </w:tr>
      <w:tr w:rsidR="00EC55A7" w14:paraId="187C452F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1A9252A" w14:textId="77777777" w:rsidR="00EC55A7" w:rsidRDefault="0000000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Gestione Delle Tipologie Di Interazione E Frequenza </w:t>
            </w:r>
          </w:p>
          <w:p w14:paraId="31039F9D" w14:textId="44BA7D2B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t xml:space="preserve">Lavoro individuale e di gruppo </w:t>
            </w:r>
          </w:p>
          <w:p w14:paraId="730F1E54" w14:textId="77777777" w:rsidR="00EC55A7" w:rsidRPr="00DE0F09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val="en-US" w:eastAsia="it-IT"/>
              </w:rPr>
            </w:pPr>
            <w:r w:rsidRPr="00DE0F09">
              <w:rPr>
                <w:rFonts w:eastAsia="Calibri"/>
                <w:bCs/>
                <w:lang w:val="en-US" w:eastAsia="it-IT"/>
              </w:rPr>
              <w:t>Cooperative learning e peer education</w:t>
            </w:r>
          </w:p>
          <w:p w14:paraId="260B639E" w14:textId="77777777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lastRenderedPageBreak/>
              <w:t>Classi aperte</w:t>
            </w:r>
          </w:p>
          <w:p w14:paraId="1DF97BD8" w14:textId="77777777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0710BFF9" w14:textId="77777777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t>Lezioni frontali e/o interattive</w:t>
            </w:r>
          </w:p>
          <w:p w14:paraId="28A17745" w14:textId="1A7231CD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t xml:space="preserve">Spiegazioni in  </w:t>
            </w:r>
          </w:p>
          <w:p w14:paraId="5569544D" w14:textId="77777777" w:rsidR="00EC55A7" w:rsidRPr="00DE0F09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 w:rsidRPr="00DE0F09">
              <w:rPr>
                <w:rFonts w:eastAsia="Calibri"/>
                <w:bCs/>
                <w:lang w:eastAsia="it-IT"/>
              </w:rPr>
              <w:t>Lezioni registrate dal docente</w:t>
            </w:r>
          </w:p>
          <w:p w14:paraId="44D3FDB1" w14:textId="2BC4A855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 w:rsidRPr="00DE0F09">
              <w:rPr>
                <w:rFonts w:eastAsia="Calibri"/>
                <w:bCs/>
                <w:lang w:eastAsia="it-IT"/>
              </w:rPr>
              <w:t>Approfondimento, recupero e potenziamento</w:t>
            </w:r>
            <w:r>
              <w:rPr>
                <w:rFonts w:eastAsia="Calibri"/>
                <w:bCs/>
                <w:lang w:eastAsia="it-IT"/>
              </w:rPr>
              <w:t xml:space="preserve"> </w:t>
            </w:r>
          </w:p>
          <w:p w14:paraId="13B84279" w14:textId="77777777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t>Video lezioni</w:t>
            </w:r>
          </w:p>
          <w:p w14:paraId="1EDAE743" w14:textId="77777777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80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EE6BDDF" w14:textId="77777777" w:rsidR="00EC55A7" w:rsidRPr="00DE0F09" w:rsidRDefault="0000000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0F0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Materiali</w:t>
            </w:r>
          </w:p>
          <w:p w14:paraId="050EE743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 xml:space="preserve">Libro di testo </w:t>
            </w:r>
          </w:p>
          <w:p w14:paraId="27CAA140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>Schede</w:t>
            </w:r>
          </w:p>
          <w:p w14:paraId="2398D8A9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lastRenderedPageBreak/>
              <w:t>Materiali prodotti dall’insegnante</w:t>
            </w:r>
          </w:p>
          <w:p w14:paraId="39BC9F04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 xml:space="preserve">Visione di filmati </w:t>
            </w:r>
          </w:p>
          <w:p w14:paraId="142D2B35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 xml:space="preserve">Documentari </w:t>
            </w:r>
          </w:p>
          <w:p w14:paraId="23DF400F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14:paraId="46A954F1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>You-Tube</w:t>
            </w:r>
          </w:p>
          <w:p w14:paraId="692C850E" w14:textId="77777777" w:rsidR="00EC55A7" w:rsidRPr="00DE0F09" w:rsidRDefault="00000000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>Dizionari online</w:t>
            </w:r>
          </w:p>
          <w:p w14:paraId="6BF94C51" w14:textId="77777777" w:rsidR="00EC55A7" w:rsidRPr="00DE0F09" w:rsidRDefault="00000000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>E-book</w:t>
            </w:r>
          </w:p>
          <w:p w14:paraId="55F19E49" w14:textId="77777777" w:rsidR="00EC55A7" w:rsidRPr="00DE0F09" w:rsidRDefault="00000000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>Open contents su Internet</w:t>
            </w:r>
          </w:p>
        </w:tc>
        <w:tc>
          <w:tcPr>
            <w:tcW w:w="22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1522EDC" w14:textId="77777777" w:rsidR="00EC55A7" w:rsidRPr="00DE0F09" w:rsidRDefault="000000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0F0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Compito Di Realtà </w:t>
            </w:r>
          </w:p>
          <w:p w14:paraId="38DC8DAE" w14:textId="77777777" w:rsidR="00EC55A7" w:rsidRPr="00DE0F09" w:rsidRDefault="00000000">
            <w:pPr>
              <w:rPr>
                <w:rFonts w:ascii="Times New Roman" w:hAnsi="Times New Roman"/>
                <w:sz w:val="20"/>
                <w:szCs w:val="20"/>
              </w:rPr>
            </w:pPr>
            <w:r w:rsidRPr="00DE0F09">
              <w:rPr>
                <w:rFonts w:ascii="Times New Roman" w:hAnsi="Times New Roman"/>
                <w:sz w:val="20"/>
                <w:szCs w:val="20"/>
              </w:rPr>
              <w:t xml:space="preserve">Simulazione di un </w:t>
            </w:r>
            <w:r w:rsidRPr="00DE0F0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dialogo con informazioni personali </w:t>
            </w:r>
          </w:p>
          <w:p w14:paraId="00342B4D" w14:textId="77777777" w:rsidR="00EC55A7" w:rsidRPr="00DE0F09" w:rsidRDefault="00000000">
            <w:pPr>
              <w:pStyle w:val="Paragrafoelenco"/>
            </w:pPr>
            <w:r w:rsidRPr="00DE0F09">
              <w:t>Scrivere “My profile”</w:t>
            </w:r>
          </w:p>
          <w:p w14:paraId="6C6DC957" w14:textId="77777777" w:rsidR="00EC55A7" w:rsidRPr="00DE0F09" w:rsidRDefault="00000000">
            <w:pPr>
              <w:pStyle w:val="Paragrafoelenco"/>
              <w:rPr>
                <w:rFonts w:eastAsia="Calibri"/>
                <w:lang w:eastAsia="en-US"/>
              </w:rPr>
            </w:pPr>
            <w:r w:rsidRPr="00DE0F09">
              <w:rPr>
                <w:rFonts w:eastAsia="Calibri"/>
                <w:lang w:eastAsia="en-US"/>
              </w:rPr>
              <w:t>Completare “My profile</w:t>
            </w:r>
          </w:p>
        </w:tc>
        <w:tc>
          <w:tcPr>
            <w:tcW w:w="2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D1FA6E" w14:textId="77777777" w:rsidR="00EC55A7" w:rsidRPr="00DE0F09" w:rsidRDefault="0000000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E0F0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Verifica /Valutazione</w:t>
            </w:r>
          </w:p>
          <w:p w14:paraId="74811E82" w14:textId="15357C46" w:rsidR="00EC55A7" w:rsidRPr="00DE0F09" w:rsidRDefault="00000000">
            <w:pPr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  <w:t>Colloqui e verifiche orali</w:t>
            </w:r>
            <w:r w:rsidR="007E0C7D"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  <w:t>;</w:t>
            </w:r>
            <w:r w:rsidRPr="00DE0F09"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  <w:t xml:space="preserve">test a tempo; verifiche e prove </w:t>
            </w:r>
            <w:r w:rsidRPr="00DE0F09"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  <w:lastRenderedPageBreak/>
              <w:t>scritte</w:t>
            </w:r>
            <w:r w:rsidR="007E0C7D"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  <w:t>; test con Google moduli</w:t>
            </w:r>
          </w:p>
        </w:tc>
      </w:tr>
      <w:tr w:rsidR="00EC55A7" w14:paraId="3B23D7B8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76DB89" w14:textId="77777777" w:rsidR="00EC55A7" w:rsidRPr="00DE0F09" w:rsidRDefault="0000000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eastAsia="Times New Roman" w:hAnsi="Times New Roman"/>
                <w:b/>
                <w:bCs/>
                <w:color w:val="2B2B2B"/>
                <w:sz w:val="20"/>
                <w:szCs w:val="20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54D11134" w14:textId="59250184" w:rsidR="00EC55A7" w:rsidRPr="00DE0F09" w:rsidRDefault="0000000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0F09"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  <w:t>Registro elettronico (ARGO), Classi virtuali (G-Suite)</w:t>
            </w:r>
          </w:p>
        </w:tc>
        <w:tc>
          <w:tcPr>
            <w:tcW w:w="762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38DCA3C" w14:textId="77777777" w:rsidR="00EC55A7" w:rsidRPr="00DE0F09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F09">
              <w:rPr>
                <w:rFonts w:ascii="Times New Roman" w:hAnsi="Times New Roman"/>
                <w:b/>
                <w:sz w:val="20"/>
                <w:szCs w:val="20"/>
              </w:rPr>
              <w:t>Registro elettronico e/o altri strumenti Argo</w:t>
            </w:r>
          </w:p>
          <w:p w14:paraId="2194518A" w14:textId="77777777" w:rsidR="00EC55A7" w:rsidRPr="00DE0F09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F09">
              <w:rPr>
                <w:rFonts w:ascii="Times New Roman" w:hAnsi="Times New Roman"/>
                <w:sz w:val="20"/>
                <w:szCs w:val="20"/>
              </w:rPr>
              <w:t>- utilizzo giornaliero per la condivisione delle attività</w:t>
            </w:r>
          </w:p>
          <w:p w14:paraId="5208EAC8" w14:textId="72458F37" w:rsidR="00EC55A7" w:rsidRPr="00DE0F09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F09">
              <w:rPr>
                <w:rFonts w:ascii="Times New Roman" w:hAnsi="Times New Roman"/>
                <w:sz w:val="20"/>
                <w:szCs w:val="20"/>
              </w:rPr>
              <w:t>- mensile o a completamento di attività per quanto attiene la verifica e la valutazione</w:t>
            </w:r>
          </w:p>
        </w:tc>
      </w:tr>
      <w:tr w:rsidR="00EC55A7" w14:paraId="27781040" w14:textId="77777777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17783F" w14:textId="77777777" w:rsidR="00EC55A7" w:rsidRDefault="0000000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446CF0E3" w14:textId="77777777" w:rsidR="00EC55A7" w:rsidRDefault="0000000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Mappe concettuali, griglie riepilogative, schemi e approfondimenti </w:t>
            </w:r>
          </w:p>
          <w:p w14:paraId="226212CD" w14:textId="77777777" w:rsidR="00EC55A7" w:rsidRDefault="0000000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EC55A7" w14:paraId="78C86378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142F8E" w14:textId="77777777" w:rsidR="00EC55A7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Competenze Specifiche </w:t>
            </w:r>
          </w:p>
          <w:p w14:paraId="55713F4A" w14:textId="77777777" w:rsidR="00EC55A7" w:rsidRDefault="00000000">
            <w:pPr>
              <w:pStyle w:val="Default"/>
              <w:numPr>
                <w:ilvl w:val="0"/>
                <w:numId w:val="8"/>
              </w:numPr>
              <w:rPr>
                <w:sz w:val="20"/>
              </w:rPr>
            </w:pPr>
            <w:r>
              <w:rPr>
                <w:sz w:val="20"/>
              </w:rPr>
              <w:t>Comprendere brevi messaggi  orali relativi ad ambiti familiari</w:t>
            </w:r>
          </w:p>
          <w:p w14:paraId="7495D884" w14:textId="77777777" w:rsidR="00EC55A7" w:rsidRDefault="00000000">
            <w:pPr>
              <w:pStyle w:val="Default"/>
              <w:numPr>
                <w:ilvl w:val="0"/>
                <w:numId w:val="8"/>
              </w:numPr>
              <w:rPr>
                <w:sz w:val="20"/>
              </w:rPr>
            </w:pPr>
            <w:r>
              <w:rPr>
                <w:sz w:val="20"/>
              </w:rPr>
              <w:t xml:space="preserve">Leggere brevi e semplici testi con tecniche adeguate allo scopo </w:t>
            </w:r>
          </w:p>
          <w:p w14:paraId="33A0299A" w14:textId="77777777" w:rsidR="00EC55A7" w:rsidRDefault="00000000">
            <w:pPr>
              <w:pStyle w:val="Default"/>
              <w:numPr>
                <w:ilvl w:val="0"/>
                <w:numId w:val="8"/>
              </w:numPr>
              <w:rPr>
                <w:sz w:val="20"/>
              </w:rPr>
            </w:pPr>
            <w:r>
              <w:rPr>
                <w:sz w:val="20"/>
              </w:rPr>
              <w:t>Saper comprendere brevi messaggi scritti relativi ad ambiti familiari</w:t>
            </w:r>
          </w:p>
          <w:p w14:paraId="2268D748" w14:textId="77777777" w:rsidR="00EC55A7" w:rsidRDefault="00000000">
            <w:pPr>
              <w:pStyle w:val="Default"/>
              <w:numPr>
                <w:ilvl w:val="0"/>
                <w:numId w:val="8"/>
              </w:numPr>
              <w:rPr>
                <w:sz w:val="20"/>
              </w:rPr>
            </w:pPr>
            <w:r>
              <w:rPr>
                <w:sz w:val="20"/>
              </w:rPr>
              <w:t>Comunicare e interagire in semplici scambi dialogici su argomenti familiari e abituali</w:t>
            </w:r>
          </w:p>
          <w:p w14:paraId="2B17B2EF" w14:textId="77777777" w:rsidR="00EC55A7" w:rsidRDefault="00000000">
            <w:pPr>
              <w:pStyle w:val="Default"/>
              <w:numPr>
                <w:ilvl w:val="0"/>
                <w:numId w:val="8"/>
              </w:numPr>
              <w:rPr>
                <w:sz w:val="20"/>
              </w:rPr>
            </w:pPr>
            <w:r>
              <w:rPr>
                <w:sz w:val="20"/>
              </w:rPr>
              <w:t>Scrivere in modo semplice brevi messaggi relativi al proprio vissuto e al proprio ambiente</w:t>
            </w:r>
          </w:p>
          <w:p w14:paraId="47384321" w14:textId="77777777" w:rsidR="00EC55A7" w:rsidRDefault="00000000">
            <w:pPr>
              <w:pStyle w:val="Default"/>
              <w:numPr>
                <w:ilvl w:val="0"/>
                <w:numId w:val="8"/>
              </w:numPr>
              <w:rPr>
                <w:sz w:val="20"/>
              </w:rPr>
            </w:pPr>
            <w:r>
              <w:rPr>
                <w:sz w:val="20"/>
              </w:rPr>
              <w:t xml:space="preserve">Individuare le strutture morfo-sintattiche di base </w:t>
            </w:r>
          </w:p>
          <w:p w14:paraId="54742DB1" w14:textId="77777777" w:rsidR="00EC55A7" w:rsidRDefault="00000000">
            <w:pPr>
              <w:pStyle w:val="Default"/>
              <w:numPr>
                <w:ilvl w:val="0"/>
                <w:numId w:val="8"/>
              </w:numPr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Riconoscere alcuni aspetti culturali e confrontarli con i propri </w:t>
            </w:r>
          </w:p>
          <w:p w14:paraId="0809BDF0" w14:textId="77777777" w:rsidR="00EC55A7" w:rsidRDefault="00EC55A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EC55A7" w14:paraId="32C2065B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9CF724" w14:textId="77777777" w:rsidR="00EC55A7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Valutazione Sommativa e/o Formativa</w:t>
            </w:r>
          </w:p>
        </w:tc>
      </w:tr>
      <w:tr w:rsidR="00EC55A7" w14:paraId="2F5F185A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7AA893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Modalità </w:t>
            </w:r>
          </w:p>
          <w:p w14:paraId="0363B6DA" w14:textId="67120ACE" w:rsidR="00EC55A7" w:rsidRDefault="00000000" w:rsidP="00DE0F09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lang w:eastAsia="it-IT"/>
              </w:rPr>
            </w:pPr>
            <w:r>
              <w:rPr>
                <w:lang w:eastAsia="it-IT"/>
              </w:rPr>
              <w:t xml:space="preserve">restituzione degli elaborati corretti </w:t>
            </w:r>
          </w:p>
          <w:p w14:paraId="236A8BF5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lang w:eastAsia="it-IT"/>
              </w:rPr>
            </w:pPr>
            <w:r>
              <w:rPr>
                <w:lang w:eastAsia="it-IT"/>
              </w:rPr>
              <w:t>rispetto dei tempi di consegna;</w:t>
            </w:r>
          </w:p>
          <w:p w14:paraId="498809C6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lang w:eastAsia="it-IT"/>
              </w:rPr>
            </w:pPr>
            <w:r>
              <w:rPr>
                <w:lang w:eastAsia="it-IT"/>
              </w:rPr>
              <w:t>livello di interazione;</w:t>
            </w:r>
          </w:p>
          <w:p w14:paraId="02EBCD9F" w14:textId="7ADF2891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bCs/>
                <w:lang w:eastAsia="it-IT"/>
              </w:rPr>
              <w:t xml:space="preserve">colloqui e verifiche orali </w:t>
            </w:r>
          </w:p>
          <w:p w14:paraId="2B3BF453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lang w:eastAsia="it-IT"/>
              </w:rPr>
            </w:pPr>
            <w:r>
              <w:rPr>
                <w:lang w:eastAsia="it-IT"/>
              </w:rPr>
              <w:t xml:space="preserve">conversazioni e materiale strutturato </w:t>
            </w:r>
          </w:p>
          <w:p w14:paraId="3618EA66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bCs/>
                <w:lang w:eastAsia="it-IT"/>
              </w:rPr>
              <w:t xml:space="preserve">test a tempo (domanda a risposta chiusa, aperta e multipla) </w:t>
            </w:r>
            <w:r>
              <w:rPr>
                <w:lang w:eastAsia="it-IT"/>
              </w:rPr>
              <w:t>anche attraverso piattaforme e programmi specializzati;</w:t>
            </w:r>
          </w:p>
          <w:p w14:paraId="74E51827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bCs/>
                <w:lang w:eastAsia="it-IT"/>
              </w:rPr>
              <w:t>verifiche, prove scritte e schede preordinate – strutturate- guidate</w:t>
            </w:r>
            <w:r>
              <w:rPr>
                <w:lang w:eastAsia="it-IT"/>
              </w:rPr>
              <w:t>;</w:t>
            </w:r>
          </w:p>
          <w:p w14:paraId="0F144444" w14:textId="58A3D4BE" w:rsidR="00EC55A7" w:rsidRDefault="00000000" w:rsidP="00DE0F09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lang w:eastAsia="it-IT"/>
              </w:rPr>
            </w:pPr>
            <w:r>
              <w:rPr>
                <w:lang w:eastAsia="it-IT"/>
              </w:rPr>
              <w:t>utilizzo di prove per classi parallele</w:t>
            </w:r>
          </w:p>
          <w:p w14:paraId="178B999B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bCs/>
                <w:lang w:eastAsia="it-IT"/>
              </w:rPr>
              <w:t xml:space="preserve">regolarità e rispetto </w:t>
            </w:r>
            <w:r>
              <w:rPr>
                <w:lang w:eastAsia="it-IT"/>
              </w:rPr>
              <w:t>delle scadenze;</w:t>
            </w:r>
          </w:p>
          <w:p w14:paraId="61908BED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bCs/>
                <w:lang w:eastAsia="it-IT"/>
              </w:rPr>
              <w:t>impegno nell’elaborazione e nella rimessa degli elaborati</w:t>
            </w:r>
            <w:r>
              <w:rPr>
                <w:lang w:eastAsia="it-IT"/>
              </w:rPr>
              <w:t>.</w:t>
            </w:r>
          </w:p>
          <w:p w14:paraId="0154DAEB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bCs/>
                <w:lang w:eastAsia="it-IT"/>
              </w:rPr>
            </w:pPr>
            <w:r>
              <w:rPr>
                <w:bCs/>
                <w:lang w:eastAsia="it-IT"/>
              </w:rPr>
              <w:t>osservazioni dell’insegnante.</w:t>
            </w:r>
          </w:p>
        </w:tc>
      </w:tr>
      <w:tr w:rsidR="00EC55A7" w14:paraId="2A34A251" w14:textId="77777777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360A43" w14:textId="77777777" w:rsidR="00EC55A7" w:rsidRDefault="000000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Dimensioni</w:t>
            </w:r>
          </w:p>
        </w:tc>
      </w:tr>
      <w:tr w:rsidR="00EC55A7" w14:paraId="0E3D34A3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043C3EF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2C07EBF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Osservazione</w:t>
            </w:r>
          </w:p>
        </w:tc>
        <w:tc>
          <w:tcPr>
            <w:tcW w:w="164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DCB0D7A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Comprensione</w:t>
            </w:r>
          </w:p>
        </w:tc>
        <w:tc>
          <w:tcPr>
            <w:tcW w:w="232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1D0BB9D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FBA7305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Problematizzazione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EDB3964" w14:textId="77777777" w:rsidR="00EC55A7" w:rsidRDefault="00000000">
            <w:pPr>
              <w:pStyle w:val="Titolo7"/>
              <w:numPr>
                <w:ilvl w:val="6"/>
                <w:numId w:val="9"/>
              </w:num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Rielaborazione</w:t>
            </w:r>
          </w:p>
        </w:tc>
        <w:tc>
          <w:tcPr>
            <w:tcW w:w="24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B35A278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3A6BA12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Creatività</w:t>
            </w:r>
          </w:p>
        </w:tc>
      </w:tr>
      <w:tr w:rsidR="00EC55A7" w14:paraId="35EAFB3D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D18FA80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4EDD90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Guidata</w:t>
            </w:r>
          </w:p>
        </w:tc>
        <w:tc>
          <w:tcPr>
            <w:tcW w:w="1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96A7B7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Guidata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ACFF7C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D1F005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F1BD98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033887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Guidate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9C5163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Spontanea</w:t>
            </w:r>
          </w:p>
        </w:tc>
      </w:tr>
      <w:tr w:rsidR="00EC55A7" w14:paraId="165280B0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12B51673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2AF199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Globale</w:t>
            </w:r>
          </w:p>
        </w:tc>
        <w:tc>
          <w:tcPr>
            <w:tcW w:w="1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8360C9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Complessiva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24CF91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3BD1A2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E5F351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Suggerita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B43E7E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Sostanziali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CE6055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Generale</w:t>
            </w:r>
          </w:p>
        </w:tc>
      </w:tr>
      <w:tr w:rsidR="00EC55A7" w14:paraId="2FB50228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61F9150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169ECD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Analitica</w:t>
            </w:r>
          </w:p>
        </w:tc>
        <w:tc>
          <w:tcPr>
            <w:tcW w:w="1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D6F84F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Selettiva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00E6BB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A093AF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4E953D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Ordinata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C017F6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Personali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63E0D4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Personale</w:t>
            </w:r>
          </w:p>
        </w:tc>
      </w:tr>
      <w:tr w:rsidR="00EC55A7" w14:paraId="2CA88676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4E207A8B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0A014F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Sintetica</w:t>
            </w:r>
          </w:p>
        </w:tc>
        <w:tc>
          <w:tcPr>
            <w:tcW w:w="1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E1133B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Comparativa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ABAEFA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647FEB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8C1EB5" w14:textId="77777777" w:rsidR="00EC55A7" w:rsidRDefault="00000000">
            <w:pPr>
              <w:pStyle w:val="Titolo7"/>
              <w:numPr>
                <w:ilvl w:val="6"/>
                <w:numId w:val="9"/>
              </w:numPr>
              <w:jc w:val="both"/>
              <w:rPr>
                <w:rFonts w:ascii="Times New Roman" w:eastAsia="Calibri" w:hAnsi="Times New Roman" w:cs="Times New Roman"/>
                <w:b w:val="0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 w:val="0"/>
                <w:sz w:val="20"/>
                <w:lang w:eastAsia="en-US"/>
              </w:rPr>
              <w:t>Personalizzata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82D268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Critiche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CEB2A6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Originale</w:t>
            </w:r>
          </w:p>
        </w:tc>
      </w:tr>
    </w:tbl>
    <w:p w14:paraId="583B35F5" w14:textId="77777777" w:rsidR="00EC55A7" w:rsidRDefault="00EC55A7">
      <w:pPr>
        <w:rPr>
          <w:rFonts w:ascii="Arial" w:hAnsi="Arial" w:cs="Arial"/>
        </w:rPr>
      </w:pPr>
    </w:p>
    <w:p w14:paraId="7291D0B7" w14:textId="77777777" w:rsidR="00EC55A7" w:rsidRDefault="00EC55A7"/>
    <w:sectPr w:rsidR="00EC55A7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E306ED"/>
    <w:multiLevelType w:val="multilevel"/>
    <w:tmpl w:val="B5E306E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bullet"/>
      <w:lvlText w:val=""/>
      <w:lvlJc w:val="left"/>
      <w:pPr>
        <w:ind w:left="1080" w:hanging="360"/>
      </w:pPr>
      <w:rPr>
        <w:rFonts w:ascii="Wingdings" w:hAnsi="Wingdings" w:cs="OpenSymbol" w:hint="default"/>
        <w:sz w:val="12"/>
        <w:szCs w:val="12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248C179"/>
    <w:multiLevelType w:val="multilevel"/>
    <w:tmpl w:val="0248C179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03D62ECE"/>
    <w:multiLevelType w:val="multilevel"/>
    <w:tmpl w:val="03D62E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654F3"/>
    <w:multiLevelType w:val="multilevel"/>
    <w:tmpl w:val="25B654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74348026">
    <w:abstractNumId w:val="3"/>
  </w:num>
  <w:num w:numId="2" w16cid:durableId="1720130538">
    <w:abstractNumId w:val="2"/>
  </w:num>
  <w:num w:numId="3" w16cid:durableId="891115220">
    <w:abstractNumId w:val="7"/>
  </w:num>
  <w:num w:numId="4" w16cid:durableId="918641592">
    <w:abstractNumId w:val="1"/>
  </w:num>
  <w:num w:numId="5" w16cid:durableId="821115700">
    <w:abstractNumId w:val="0"/>
  </w:num>
  <w:num w:numId="6" w16cid:durableId="1664048087">
    <w:abstractNumId w:val="5"/>
  </w:num>
  <w:num w:numId="7" w16cid:durableId="617226575">
    <w:abstractNumId w:val="6"/>
  </w:num>
  <w:num w:numId="8" w16cid:durableId="1764645401">
    <w:abstractNumId w:val="8"/>
  </w:num>
  <w:num w:numId="9" w16cid:durableId="1700713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55A7"/>
    <w:rsid w:val="007E0C7D"/>
    <w:rsid w:val="00DE0F09"/>
    <w:rsid w:val="00EC55A7"/>
    <w:rsid w:val="3E7D367F"/>
    <w:rsid w:val="46301815"/>
    <w:rsid w:val="6432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6932F"/>
  <w15:docId w15:val="{11629D3D-FACA-4635-B20C-08883B6A1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qFormat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qFormat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  <w:sz w:val="12"/>
      <w:szCs w:val="1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828</Words>
  <Characters>4724</Characters>
  <Application>Microsoft Office Word</Application>
  <DocSecurity>0</DocSecurity>
  <Lines>39</Lines>
  <Paragraphs>11</Paragraphs>
  <ScaleCrop>false</ScaleCrop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anna briguglio</cp:lastModifiedBy>
  <cp:revision>10</cp:revision>
  <cp:lastPrinted>2015-10-23T16:59:00Z</cp:lastPrinted>
  <dcterms:created xsi:type="dcterms:W3CDTF">2020-06-22T08:12:00Z</dcterms:created>
  <dcterms:modified xsi:type="dcterms:W3CDTF">2023-09-07T12:18:00Z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1033-11.2.0.9665</vt:lpwstr>
  </property>
</Properties>
</file>